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AAB3C" w14:textId="6F6C99F5" w:rsidR="0086219D" w:rsidRPr="00C36B91" w:rsidRDefault="0086219D" w:rsidP="0086219D">
      <w:pPr>
        <w:pStyle w:val="Kop1"/>
        <w:ind w:left="1701"/>
        <w:rPr>
          <w:rFonts w:asciiTheme="minorHAnsi" w:hAnsiTheme="minorHAnsi" w:cstheme="minorHAnsi"/>
          <w:sz w:val="28"/>
        </w:rPr>
      </w:pPr>
      <w:bookmarkStart w:id="0" w:name="_Toc98775522"/>
      <w:r w:rsidRPr="00C36B91">
        <w:rPr>
          <w:rFonts w:asciiTheme="minorHAnsi" w:hAnsiTheme="minorHAnsi" w:cstheme="minorHAnsi"/>
          <w:sz w:val="28"/>
        </w:rPr>
        <w:t>Bijlage 0</w:t>
      </w:r>
      <w:r>
        <w:rPr>
          <w:rFonts w:asciiTheme="minorHAnsi" w:hAnsiTheme="minorHAnsi" w:cstheme="minorHAnsi"/>
          <w:sz w:val="28"/>
        </w:rPr>
        <w:t>3</w:t>
      </w:r>
      <w:r w:rsidRPr="00C36B91">
        <w:rPr>
          <w:rFonts w:asciiTheme="minorHAnsi" w:hAnsiTheme="minorHAnsi" w:cstheme="minorHAnsi"/>
          <w:sz w:val="28"/>
        </w:rPr>
        <w:t xml:space="preserve"> - Model </w:t>
      </w:r>
      <w:r>
        <w:rPr>
          <w:rFonts w:asciiTheme="minorHAnsi" w:hAnsiTheme="minorHAnsi" w:cstheme="minorHAnsi"/>
          <w:sz w:val="28"/>
        </w:rPr>
        <w:t>Combinatieverklaring</w:t>
      </w:r>
    </w:p>
    <w:p w14:paraId="7CB7D7B0" w14:textId="77777777" w:rsidR="0086219D" w:rsidRDefault="0086219D" w:rsidP="0086219D">
      <w:pPr>
        <w:jc w:val="center"/>
        <w:rPr>
          <w:rFonts w:asciiTheme="minorHAnsi" w:hAnsiTheme="minorHAnsi" w:cstheme="minorHAnsi"/>
          <w:sz w:val="20"/>
        </w:rPr>
      </w:pPr>
      <w:r w:rsidRPr="00064B9C">
        <w:rPr>
          <w:rFonts w:asciiTheme="minorHAnsi" w:hAnsiTheme="minorHAnsi" w:cstheme="minorHAnsi"/>
          <w:sz w:val="20"/>
        </w:rPr>
        <w:t xml:space="preserve">Inzake de aanbesteding conform de </w:t>
      </w:r>
      <w:r>
        <w:rPr>
          <w:rFonts w:asciiTheme="minorHAnsi" w:hAnsiTheme="minorHAnsi" w:cstheme="minorHAnsi"/>
          <w:sz w:val="20"/>
        </w:rPr>
        <w:t>Europese</w:t>
      </w:r>
      <w:r w:rsidRPr="00064B9C">
        <w:rPr>
          <w:rFonts w:asciiTheme="minorHAnsi" w:hAnsiTheme="minorHAnsi" w:cstheme="minorHAnsi"/>
          <w:sz w:val="20"/>
        </w:rPr>
        <w:t xml:space="preserve"> openbare procedure</w:t>
      </w:r>
    </w:p>
    <w:p w14:paraId="33DA7DCD" w14:textId="77777777" w:rsidR="0086219D" w:rsidRDefault="0086219D" w:rsidP="0086219D">
      <w:pPr>
        <w:jc w:val="center"/>
        <w:rPr>
          <w:rFonts w:asciiTheme="minorHAnsi" w:hAnsiTheme="minorHAnsi" w:cstheme="minorHAnsi"/>
          <w:sz w:val="20"/>
        </w:rPr>
      </w:pPr>
      <w:r w:rsidRPr="00064B9C">
        <w:rPr>
          <w:rFonts w:asciiTheme="minorHAnsi" w:hAnsiTheme="minorHAnsi" w:cstheme="minorHAnsi"/>
          <w:sz w:val="20"/>
        </w:rPr>
        <w:t xml:space="preserve">betreffende het </w:t>
      </w:r>
      <w:r>
        <w:rPr>
          <w:rFonts w:asciiTheme="minorHAnsi" w:hAnsiTheme="minorHAnsi" w:cstheme="minorHAnsi"/>
          <w:sz w:val="20"/>
        </w:rPr>
        <w:t>project</w:t>
      </w:r>
      <w:r w:rsidRPr="00064B9C">
        <w:rPr>
          <w:rFonts w:asciiTheme="minorHAnsi" w:hAnsiTheme="minorHAnsi" w:cstheme="minorHAnsi"/>
          <w:sz w:val="20"/>
        </w:rPr>
        <w:t>:</w:t>
      </w:r>
    </w:p>
    <w:p w14:paraId="6018F145" w14:textId="77777777" w:rsidR="0086219D" w:rsidRPr="00064B9C" w:rsidRDefault="0086219D" w:rsidP="0086219D">
      <w:pPr>
        <w:jc w:val="center"/>
        <w:rPr>
          <w:rFonts w:asciiTheme="minorHAnsi" w:hAnsiTheme="minorHAnsi" w:cstheme="minorHAnsi"/>
          <w:sz w:val="20"/>
        </w:rPr>
      </w:pPr>
    </w:p>
    <w:p w14:paraId="37ECCF11" w14:textId="77777777" w:rsidR="0086219D" w:rsidRDefault="0086219D" w:rsidP="0086219D">
      <w:pPr>
        <w:tabs>
          <w:tab w:val="left" w:pos="1843"/>
        </w:tabs>
        <w:ind w:left="567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“Verkeersregeltechnische producten”</w:t>
      </w:r>
    </w:p>
    <w:p w14:paraId="12D08157" w14:textId="77777777" w:rsidR="0086219D" w:rsidRPr="00844E81" w:rsidRDefault="0086219D" w:rsidP="0086219D">
      <w:pPr>
        <w:tabs>
          <w:tab w:val="left" w:pos="1843"/>
        </w:tabs>
        <w:ind w:left="567"/>
        <w:jc w:val="center"/>
        <w:rPr>
          <w:rFonts w:ascii="Calibri" w:hAnsi="Calibri"/>
          <w:b/>
          <w:sz w:val="20"/>
        </w:rPr>
      </w:pPr>
    </w:p>
    <w:p w14:paraId="63FEA8FD" w14:textId="77777777" w:rsidR="0086219D" w:rsidRPr="00EC5B0F" w:rsidRDefault="0086219D" w:rsidP="0086219D">
      <w:pPr>
        <w:tabs>
          <w:tab w:val="left" w:pos="1843"/>
        </w:tabs>
        <w:ind w:left="567"/>
        <w:jc w:val="center"/>
        <w:rPr>
          <w:rFonts w:ascii="Calibri" w:hAnsi="Calibri"/>
          <w:b/>
        </w:rPr>
      </w:pPr>
      <w:r>
        <w:rPr>
          <w:rFonts w:ascii="Calibri" w:hAnsi="Calibri"/>
          <w:b/>
          <w:sz w:val="20"/>
        </w:rPr>
        <w:t>m</w:t>
      </w:r>
      <w:r w:rsidRPr="00844E81">
        <w:rPr>
          <w:rFonts w:ascii="Calibri" w:hAnsi="Calibri"/>
          <w:b/>
          <w:sz w:val="20"/>
        </w:rPr>
        <w:t xml:space="preserve">et projectnummer </w:t>
      </w:r>
      <w:r w:rsidRPr="00691D53">
        <w:rPr>
          <w:rFonts w:ascii="Calibri" w:hAnsi="Calibri"/>
          <w:b/>
          <w:sz w:val="20"/>
        </w:rPr>
        <w:t>30008239</w:t>
      </w:r>
    </w:p>
    <w:bookmarkEnd w:id="0"/>
    <w:p w14:paraId="2B9BD50B" w14:textId="77777777" w:rsidR="0086219D" w:rsidRDefault="0086219D" w:rsidP="00156B13">
      <w:pPr>
        <w:rPr>
          <w:rFonts w:asciiTheme="minorHAnsi" w:hAnsiTheme="minorHAnsi" w:cstheme="minorHAnsi"/>
          <w:sz w:val="20"/>
        </w:rPr>
      </w:pPr>
    </w:p>
    <w:p w14:paraId="46D8EF39" w14:textId="345B3F65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Ondergetekenden, hierna te noemen: de 'Combinanten’, verklaren:</w:t>
      </w:r>
    </w:p>
    <w:p w14:paraId="0B5E4244" w14:textId="2C7F9666" w:rsidR="00156B13" w:rsidRPr="001E56E5" w:rsidRDefault="00156B13" w:rsidP="00156B13">
      <w:pPr>
        <w:ind w:left="2552" w:hanging="567"/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•</w:t>
      </w:r>
      <w:r w:rsidRPr="001E56E5">
        <w:rPr>
          <w:rFonts w:asciiTheme="minorHAnsi" w:hAnsiTheme="minorHAnsi" w:cstheme="minorHAnsi"/>
          <w:sz w:val="20"/>
        </w:rPr>
        <w:tab/>
        <w:t xml:space="preserve">zich als Combinatie ……………………………………………………………..…(NAAM COMBINATIE), verder genoemd </w:t>
      </w:r>
      <w:r w:rsidR="001B32E4">
        <w:rPr>
          <w:rFonts w:asciiTheme="minorHAnsi" w:hAnsiTheme="minorHAnsi" w:cstheme="minorHAnsi"/>
          <w:sz w:val="20"/>
        </w:rPr>
        <w:t>d</w:t>
      </w:r>
      <w:r w:rsidRPr="001E56E5">
        <w:rPr>
          <w:rFonts w:asciiTheme="minorHAnsi" w:hAnsiTheme="minorHAnsi" w:cstheme="minorHAnsi"/>
          <w:sz w:val="20"/>
        </w:rPr>
        <w:t>e Combinatie,  te willen aanmelden / inschrijven;</w:t>
      </w:r>
    </w:p>
    <w:p w14:paraId="1899AC2A" w14:textId="783392FB" w:rsidR="00156B13" w:rsidRPr="001E56E5" w:rsidRDefault="00156B13" w:rsidP="00156B13">
      <w:pPr>
        <w:ind w:left="2552" w:hanging="567"/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•</w:t>
      </w:r>
      <w:r w:rsidRPr="001E56E5">
        <w:rPr>
          <w:rFonts w:asciiTheme="minorHAnsi" w:hAnsiTheme="minorHAnsi" w:cstheme="minorHAnsi"/>
          <w:sz w:val="20"/>
        </w:rPr>
        <w:tab/>
        <w:t>zich hoofdelijk verbonden in de zin van artikel 6 lid 2 van Boek 6 van het Burgerlijk Wetboek voor de nakoming van alle verplichtingen die voortvloeien en nog zullen voortvloeien uit de te gunnen tussen gemeente Tilburg en De Combinatie te sluiten overeenkomst.</w:t>
      </w:r>
    </w:p>
    <w:p w14:paraId="5A6E7E54" w14:textId="77777777" w:rsidR="00156B13" w:rsidRPr="001E56E5" w:rsidRDefault="00156B13" w:rsidP="00156B13">
      <w:pPr>
        <w:ind w:left="2552" w:hanging="567"/>
        <w:rPr>
          <w:rFonts w:asciiTheme="minorHAnsi" w:hAnsiTheme="minorHAnsi" w:cstheme="minorHAnsi"/>
          <w:sz w:val="20"/>
        </w:rPr>
      </w:pPr>
    </w:p>
    <w:p w14:paraId="5BF149C2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  <w:r w:rsidRPr="001E56E5">
        <w:rPr>
          <w:rFonts w:asciiTheme="minorHAnsi" w:hAnsiTheme="minorHAnsi" w:cstheme="minorHAnsi"/>
          <w:b/>
          <w:sz w:val="20"/>
        </w:rPr>
        <w:t>COMBINANT 1:</w:t>
      </w:r>
    </w:p>
    <w:p w14:paraId="52A7913C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017B8B02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……………………………………………………………………………………………………….… (NAAM ONDERNEMING)</w:t>
      </w:r>
    </w:p>
    <w:p w14:paraId="7B9087E4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72BA308F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..…………………………………………………………………  (ADRES EN PLAATS VAN STATUTAIRE VESTIGING)</w:t>
      </w:r>
    </w:p>
    <w:p w14:paraId="6BE5D78E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6B8B5B4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.………………………………………………………………….. (NAAM RECHTSGELDIGE VERTEGENWOORDIGER)</w:t>
      </w:r>
    </w:p>
    <w:p w14:paraId="5C3A3E10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416BC25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….…………………………………………………………………………………..……………………….. (PLAATS EN DATUM)</w:t>
      </w:r>
    </w:p>
    <w:p w14:paraId="5E0BEF07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0ADDD4CF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 xml:space="preserve">Deze Combinant zal de volgende werkzaamheden uitvoeren: </w:t>
      </w:r>
    </w:p>
    <w:p w14:paraId="7B39C6F0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7291D8CD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3714CD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3C25DEB4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13DD7E41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…………………..……………………………………………………………………………………………….. (HANDTEKENING)</w:t>
      </w:r>
    </w:p>
    <w:p w14:paraId="33413571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67AC01DF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4CD0AF56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  <w:r w:rsidRPr="001E56E5">
        <w:rPr>
          <w:rFonts w:asciiTheme="minorHAnsi" w:hAnsiTheme="minorHAnsi" w:cstheme="minorHAnsi"/>
          <w:b/>
          <w:sz w:val="20"/>
        </w:rPr>
        <w:t>COMBINANT 2:</w:t>
      </w:r>
    </w:p>
    <w:p w14:paraId="7CE36296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3A4A075C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……………………………………………………………………………………………………….… (NAAM ONDERNEMING)</w:t>
      </w:r>
    </w:p>
    <w:p w14:paraId="4509196E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092175F8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..…………………………………………………………………  (ADRES EN PLAATS VAN STATUTAIRE VESTIGING)</w:t>
      </w:r>
    </w:p>
    <w:p w14:paraId="63B758E0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0BD9628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.………………………………………………………………….. (NAAM RECHTSGELDIGE VERTEGENWOORDIGER)</w:t>
      </w:r>
    </w:p>
    <w:p w14:paraId="2DA627D1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5A52550A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….…………………………………………………………………………………..……………………….. (PLAATS EN DATUM)</w:t>
      </w:r>
    </w:p>
    <w:p w14:paraId="239551DA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3271DD48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 xml:space="preserve">Deze Combinant zal de volgende werkzaamheden uitvoeren: </w:t>
      </w:r>
    </w:p>
    <w:p w14:paraId="5542D8C3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0082A73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56359C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19537DD6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330F49C1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…………………..……………………………………………………………………………………………….. (HANDTEKENING)</w:t>
      </w:r>
    </w:p>
    <w:p w14:paraId="6C8D4C7C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03BC31AA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65CA0552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123B0E55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7EA189CC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  <w:r w:rsidRPr="001E56E5">
        <w:rPr>
          <w:rFonts w:asciiTheme="minorHAnsi" w:hAnsiTheme="minorHAnsi" w:cstheme="minorHAnsi"/>
          <w:b/>
          <w:sz w:val="20"/>
        </w:rPr>
        <w:t>COMBINANT 3:</w:t>
      </w:r>
    </w:p>
    <w:p w14:paraId="16305CC9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5864404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……………………………………………………………………………………………………….… (NAAM ONDERNEMING)</w:t>
      </w:r>
    </w:p>
    <w:p w14:paraId="19035CB5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31084EF7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..…………………………………………………………………  (ADRES EN PLAATS VAN STATUTAIRE VESTIGING)</w:t>
      </w:r>
    </w:p>
    <w:p w14:paraId="26CA30F3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35C49E3D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.………………………………………………………………….. (NAAM RECHTSGELDIGE VERTEGENWOORDIGER)</w:t>
      </w:r>
    </w:p>
    <w:p w14:paraId="52F75A55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7651565A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….…………………………………………………………………………………..……………………….. (PLAATS EN DATUM)</w:t>
      </w:r>
    </w:p>
    <w:p w14:paraId="296AB4F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7DADC571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 xml:space="preserve">Deze Combinant zal de volgende werkzaamheden uitvoeren: </w:t>
      </w:r>
    </w:p>
    <w:p w14:paraId="0E7C6C1A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564BD239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CCB810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09BE121C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5BC97CE9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…………………..……………………………………………………………………………………………….. (HANDTEKENING)</w:t>
      </w:r>
    </w:p>
    <w:p w14:paraId="5BC9CE16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67F3FAD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15EB8DBC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043550F7" w14:textId="59022A81" w:rsidR="003C44AB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 xml:space="preserve">Als gevolmachtigde van </w:t>
      </w:r>
      <w:r w:rsidR="001B32E4">
        <w:rPr>
          <w:rFonts w:asciiTheme="minorHAnsi" w:hAnsiTheme="minorHAnsi" w:cstheme="minorHAnsi"/>
          <w:sz w:val="20"/>
        </w:rPr>
        <w:t>d</w:t>
      </w:r>
      <w:r w:rsidRPr="001E56E5">
        <w:rPr>
          <w:rFonts w:asciiTheme="minorHAnsi" w:hAnsiTheme="minorHAnsi" w:cstheme="minorHAnsi"/>
          <w:sz w:val="20"/>
        </w:rPr>
        <w:t>e Combinatie zal optreden</w:t>
      </w:r>
      <w:r w:rsidR="003C44AB">
        <w:rPr>
          <w:rFonts w:asciiTheme="minorHAnsi" w:hAnsiTheme="minorHAnsi" w:cstheme="minorHAnsi"/>
          <w:sz w:val="20"/>
        </w:rPr>
        <w:t>:</w:t>
      </w:r>
      <w:r w:rsidRPr="001E56E5">
        <w:rPr>
          <w:rFonts w:asciiTheme="minorHAnsi" w:hAnsiTheme="minorHAnsi" w:cstheme="minorHAnsi"/>
          <w:sz w:val="20"/>
        </w:rPr>
        <w:t xml:space="preserve"> </w:t>
      </w:r>
    </w:p>
    <w:p w14:paraId="08A9278A" w14:textId="5AEEAC98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3C44AB">
        <w:rPr>
          <w:rFonts w:asciiTheme="minorHAnsi" w:hAnsiTheme="minorHAnsi" w:cstheme="minorHAnsi"/>
          <w:sz w:val="20"/>
          <w:highlight w:val="green"/>
        </w:rPr>
        <w:t>(aanvinken wat van toepassing is)</w:t>
      </w:r>
    </w:p>
    <w:p w14:paraId="5C5E7C1F" w14:textId="08709BA2" w:rsidR="00156B13" w:rsidRPr="001E56E5" w:rsidRDefault="00156B13" w:rsidP="00156B13">
      <w:pPr>
        <w:rPr>
          <w:rFonts w:asciiTheme="minorHAnsi" w:hAnsiTheme="minorHAnsi" w:cstheme="minorHAnsi"/>
          <w:sz w:val="20"/>
          <w:lang w:val="en-US"/>
        </w:rPr>
      </w:pPr>
      <w:r w:rsidRPr="001E56E5">
        <w:rPr>
          <w:rFonts w:asciiTheme="minorHAnsi" w:hAnsiTheme="minorHAnsi" w:cstheme="minorHAnsi"/>
          <w:sz w:val="20"/>
          <w:lang w:val="en-US"/>
        </w:rPr>
        <w:t>O</w:t>
      </w:r>
      <w:r w:rsidR="00A53239">
        <w:rPr>
          <w:rFonts w:asciiTheme="minorHAnsi" w:hAnsiTheme="minorHAnsi" w:cstheme="minorHAnsi"/>
          <w:sz w:val="20"/>
          <w:lang w:val="en-US"/>
        </w:rPr>
        <w:t xml:space="preserve"> </w:t>
      </w:r>
      <w:r w:rsidRPr="001E56E5">
        <w:rPr>
          <w:rFonts w:asciiTheme="minorHAnsi" w:hAnsiTheme="minorHAnsi" w:cstheme="minorHAnsi"/>
          <w:sz w:val="20"/>
          <w:lang w:val="en-US"/>
        </w:rPr>
        <w:tab/>
        <w:t xml:space="preserve">Combinant 1 </w:t>
      </w:r>
    </w:p>
    <w:p w14:paraId="2FCCAACC" w14:textId="630F3BB0" w:rsidR="00156B13" w:rsidRPr="001E56E5" w:rsidRDefault="00156B13" w:rsidP="00156B13">
      <w:pPr>
        <w:rPr>
          <w:rFonts w:asciiTheme="minorHAnsi" w:hAnsiTheme="minorHAnsi" w:cstheme="minorHAnsi"/>
          <w:sz w:val="20"/>
          <w:lang w:val="en-US"/>
        </w:rPr>
      </w:pPr>
      <w:r w:rsidRPr="001E56E5">
        <w:rPr>
          <w:rFonts w:asciiTheme="minorHAnsi" w:hAnsiTheme="minorHAnsi" w:cstheme="minorHAnsi"/>
          <w:sz w:val="20"/>
          <w:lang w:val="en-US"/>
        </w:rPr>
        <w:t>O</w:t>
      </w:r>
      <w:r w:rsidR="00A53239">
        <w:rPr>
          <w:rFonts w:asciiTheme="minorHAnsi" w:hAnsiTheme="minorHAnsi" w:cstheme="minorHAnsi"/>
          <w:sz w:val="20"/>
          <w:lang w:val="en-US"/>
        </w:rPr>
        <w:t xml:space="preserve"> </w:t>
      </w:r>
      <w:r w:rsidRPr="001E56E5">
        <w:rPr>
          <w:rFonts w:asciiTheme="minorHAnsi" w:hAnsiTheme="minorHAnsi" w:cstheme="minorHAnsi"/>
          <w:sz w:val="20"/>
          <w:lang w:val="en-US"/>
        </w:rPr>
        <w:tab/>
        <w:t xml:space="preserve">Combinant 2 </w:t>
      </w:r>
    </w:p>
    <w:p w14:paraId="59C11F69" w14:textId="5A71C4B9" w:rsidR="00156B13" w:rsidRPr="001E56E5" w:rsidRDefault="00156B13" w:rsidP="00156B13">
      <w:pPr>
        <w:rPr>
          <w:rFonts w:asciiTheme="minorHAnsi" w:hAnsiTheme="minorHAnsi" w:cstheme="minorHAnsi"/>
          <w:sz w:val="20"/>
          <w:lang w:val="en-US"/>
        </w:rPr>
      </w:pPr>
      <w:r w:rsidRPr="001E56E5">
        <w:rPr>
          <w:rFonts w:asciiTheme="minorHAnsi" w:hAnsiTheme="minorHAnsi" w:cstheme="minorHAnsi"/>
          <w:sz w:val="20"/>
          <w:lang w:val="en-US"/>
        </w:rPr>
        <w:t>O</w:t>
      </w:r>
      <w:r w:rsidR="00A53239">
        <w:rPr>
          <w:rFonts w:asciiTheme="minorHAnsi" w:hAnsiTheme="minorHAnsi" w:cstheme="minorHAnsi"/>
          <w:sz w:val="20"/>
          <w:lang w:val="en-US"/>
        </w:rPr>
        <w:t xml:space="preserve"> </w:t>
      </w:r>
      <w:r w:rsidRPr="001E56E5">
        <w:rPr>
          <w:rFonts w:asciiTheme="minorHAnsi" w:hAnsiTheme="minorHAnsi" w:cstheme="minorHAnsi"/>
          <w:sz w:val="20"/>
          <w:lang w:val="en-US"/>
        </w:rPr>
        <w:tab/>
        <w:t>Combinant 3</w:t>
      </w:r>
    </w:p>
    <w:p w14:paraId="60DEEE09" w14:textId="77777777" w:rsidR="00156B13" w:rsidRPr="001E56E5" w:rsidRDefault="00156B13" w:rsidP="00156B13">
      <w:pPr>
        <w:rPr>
          <w:rFonts w:asciiTheme="minorHAnsi" w:hAnsiTheme="minorHAnsi" w:cstheme="minorHAnsi"/>
          <w:sz w:val="20"/>
          <w:lang w:val="en-US"/>
        </w:rPr>
      </w:pPr>
    </w:p>
    <w:p w14:paraId="635EC8E0" w14:textId="77777777" w:rsidR="00156B13" w:rsidRPr="001E56E5" w:rsidRDefault="00156B13" w:rsidP="00156B13">
      <w:pPr>
        <w:rPr>
          <w:rFonts w:asciiTheme="minorHAnsi" w:hAnsiTheme="minorHAnsi" w:cstheme="minorHAnsi"/>
          <w:sz w:val="20"/>
          <w:lang w:val="en-US"/>
        </w:rPr>
      </w:pPr>
    </w:p>
    <w:p w14:paraId="464D3202" w14:textId="77777777" w:rsidR="00156B13" w:rsidRPr="001E56E5" w:rsidRDefault="00156B13" w:rsidP="00156B13">
      <w:pPr>
        <w:rPr>
          <w:rFonts w:asciiTheme="minorHAnsi" w:hAnsiTheme="minorHAnsi" w:cstheme="minorHAnsi"/>
          <w:sz w:val="20"/>
          <w:lang w:val="en-US"/>
        </w:rPr>
      </w:pPr>
    </w:p>
    <w:p w14:paraId="09C20A2B" w14:textId="0DE5E0A0" w:rsidR="003C44AB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 xml:space="preserve">Als penvoerder van </w:t>
      </w:r>
      <w:r w:rsidR="001B32E4">
        <w:rPr>
          <w:rFonts w:asciiTheme="minorHAnsi" w:hAnsiTheme="minorHAnsi" w:cstheme="minorHAnsi"/>
          <w:sz w:val="20"/>
        </w:rPr>
        <w:t>d</w:t>
      </w:r>
      <w:r w:rsidRPr="001E56E5">
        <w:rPr>
          <w:rFonts w:asciiTheme="minorHAnsi" w:hAnsiTheme="minorHAnsi" w:cstheme="minorHAnsi"/>
          <w:sz w:val="20"/>
        </w:rPr>
        <w:t>e Combinatie zal optreden</w:t>
      </w:r>
      <w:r w:rsidR="003C44AB">
        <w:rPr>
          <w:rFonts w:asciiTheme="minorHAnsi" w:hAnsiTheme="minorHAnsi" w:cstheme="minorHAnsi"/>
          <w:sz w:val="20"/>
        </w:rPr>
        <w:t>:</w:t>
      </w:r>
    </w:p>
    <w:p w14:paraId="1A846181" w14:textId="247BDF09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3C44AB">
        <w:rPr>
          <w:rFonts w:asciiTheme="minorHAnsi" w:hAnsiTheme="minorHAnsi" w:cstheme="minorHAnsi"/>
          <w:sz w:val="20"/>
          <w:highlight w:val="green"/>
        </w:rPr>
        <w:t>(aanvinken wat van toepassing is)</w:t>
      </w:r>
    </w:p>
    <w:p w14:paraId="639D3F1E" w14:textId="5994DBBA" w:rsidR="00156B13" w:rsidRPr="001E56E5" w:rsidRDefault="00156B13" w:rsidP="00156B13">
      <w:pPr>
        <w:rPr>
          <w:rFonts w:asciiTheme="minorHAnsi" w:hAnsiTheme="minorHAnsi" w:cstheme="minorHAnsi"/>
          <w:sz w:val="20"/>
          <w:lang w:val="en-US"/>
        </w:rPr>
      </w:pPr>
      <w:r w:rsidRPr="001E56E5">
        <w:rPr>
          <w:rFonts w:asciiTheme="minorHAnsi" w:hAnsiTheme="minorHAnsi" w:cstheme="minorHAnsi"/>
          <w:sz w:val="20"/>
          <w:lang w:val="en-US"/>
        </w:rPr>
        <w:t>O</w:t>
      </w:r>
      <w:r w:rsidR="00A53239">
        <w:rPr>
          <w:rFonts w:asciiTheme="minorHAnsi" w:hAnsiTheme="minorHAnsi" w:cstheme="minorHAnsi"/>
          <w:sz w:val="20"/>
          <w:lang w:val="en-US"/>
        </w:rPr>
        <w:t xml:space="preserve"> </w:t>
      </w:r>
      <w:r w:rsidRPr="001E56E5">
        <w:rPr>
          <w:rFonts w:asciiTheme="minorHAnsi" w:hAnsiTheme="minorHAnsi" w:cstheme="minorHAnsi"/>
          <w:sz w:val="20"/>
          <w:lang w:val="en-US"/>
        </w:rPr>
        <w:tab/>
        <w:t xml:space="preserve">Combinant 1 </w:t>
      </w:r>
    </w:p>
    <w:p w14:paraId="228B5703" w14:textId="3EBE4556" w:rsidR="00156B13" w:rsidRPr="001E56E5" w:rsidRDefault="00156B13" w:rsidP="00156B13">
      <w:pPr>
        <w:rPr>
          <w:rFonts w:asciiTheme="minorHAnsi" w:hAnsiTheme="minorHAnsi" w:cstheme="minorHAnsi"/>
          <w:sz w:val="20"/>
          <w:lang w:val="en-US"/>
        </w:rPr>
      </w:pPr>
      <w:r w:rsidRPr="001E56E5">
        <w:rPr>
          <w:rFonts w:asciiTheme="minorHAnsi" w:hAnsiTheme="minorHAnsi" w:cstheme="minorHAnsi"/>
          <w:sz w:val="20"/>
          <w:lang w:val="en-US"/>
        </w:rPr>
        <w:t>O</w:t>
      </w:r>
      <w:r w:rsidR="00A53239">
        <w:rPr>
          <w:rFonts w:asciiTheme="minorHAnsi" w:hAnsiTheme="minorHAnsi" w:cstheme="minorHAnsi"/>
          <w:sz w:val="20"/>
          <w:lang w:val="en-US"/>
        </w:rPr>
        <w:t xml:space="preserve"> </w:t>
      </w:r>
      <w:r w:rsidRPr="001E56E5">
        <w:rPr>
          <w:rFonts w:asciiTheme="minorHAnsi" w:hAnsiTheme="minorHAnsi" w:cstheme="minorHAnsi"/>
          <w:sz w:val="20"/>
          <w:lang w:val="en-US"/>
        </w:rPr>
        <w:tab/>
        <w:t xml:space="preserve">Combinant 2 </w:t>
      </w:r>
    </w:p>
    <w:p w14:paraId="5695E442" w14:textId="2476DB1F" w:rsidR="00156B13" w:rsidRDefault="00156B13" w:rsidP="00156B13">
      <w:pPr>
        <w:rPr>
          <w:rFonts w:asciiTheme="minorHAnsi" w:hAnsiTheme="minorHAnsi" w:cstheme="minorHAnsi"/>
          <w:sz w:val="20"/>
          <w:lang w:val="en-US"/>
        </w:rPr>
      </w:pPr>
      <w:r w:rsidRPr="001E56E5">
        <w:rPr>
          <w:rFonts w:asciiTheme="minorHAnsi" w:hAnsiTheme="minorHAnsi" w:cstheme="minorHAnsi"/>
          <w:sz w:val="20"/>
          <w:lang w:val="en-US"/>
        </w:rPr>
        <w:t>O</w:t>
      </w:r>
      <w:r w:rsidR="00A53239">
        <w:rPr>
          <w:rFonts w:asciiTheme="minorHAnsi" w:hAnsiTheme="minorHAnsi" w:cstheme="minorHAnsi"/>
          <w:sz w:val="20"/>
          <w:lang w:val="en-US"/>
        </w:rPr>
        <w:t xml:space="preserve"> </w:t>
      </w:r>
      <w:r w:rsidRPr="001E56E5">
        <w:rPr>
          <w:rFonts w:asciiTheme="minorHAnsi" w:hAnsiTheme="minorHAnsi" w:cstheme="minorHAnsi"/>
          <w:sz w:val="20"/>
          <w:lang w:val="en-US"/>
        </w:rPr>
        <w:tab/>
        <w:t>Combinant 3</w:t>
      </w:r>
    </w:p>
    <w:p w14:paraId="4F628D78" w14:textId="77777777" w:rsidR="00156B13" w:rsidRDefault="00156B13" w:rsidP="00156B13">
      <w:pPr>
        <w:rPr>
          <w:rFonts w:asciiTheme="minorHAnsi" w:hAnsiTheme="minorHAnsi" w:cstheme="minorHAnsi"/>
          <w:sz w:val="20"/>
          <w:lang w:val="en-US"/>
        </w:rPr>
      </w:pPr>
    </w:p>
    <w:p w14:paraId="12DA181A" w14:textId="77777777" w:rsidR="00156B13" w:rsidRDefault="00156B13" w:rsidP="00156B13">
      <w:pPr>
        <w:rPr>
          <w:rFonts w:asciiTheme="minorHAnsi" w:hAnsiTheme="minorHAnsi" w:cstheme="minorHAnsi"/>
          <w:sz w:val="20"/>
          <w:lang w:val="en-US"/>
        </w:rPr>
      </w:pPr>
    </w:p>
    <w:p w14:paraId="3DE24384" w14:textId="77777777" w:rsidR="00F91A8A" w:rsidRPr="00156B13" w:rsidRDefault="00F91A8A" w:rsidP="00BA1B56">
      <w:pPr>
        <w:rPr>
          <w:lang w:val="en-US"/>
        </w:rPr>
      </w:pPr>
    </w:p>
    <w:sectPr w:rsidR="00F91A8A" w:rsidRPr="00156B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0CCAF" w14:textId="77777777" w:rsidR="00156B13" w:rsidRDefault="00156B13" w:rsidP="00F91A8A">
      <w:pPr>
        <w:spacing w:line="240" w:lineRule="auto"/>
      </w:pPr>
      <w:r>
        <w:separator/>
      </w:r>
    </w:p>
  </w:endnote>
  <w:endnote w:type="continuationSeparator" w:id="0">
    <w:p w14:paraId="2F16975D" w14:textId="77777777" w:rsidR="00156B13" w:rsidRDefault="00156B13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Til Sans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BFAC7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C34AD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C49DA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4FA4B" w14:textId="77777777" w:rsidR="00156B13" w:rsidRDefault="00156B13" w:rsidP="00F91A8A">
      <w:pPr>
        <w:spacing w:line="240" w:lineRule="auto"/>
      </w:pPr>
      <w:r>
        <w:separator/>
      </w:r>
    </w:p>
  </w:footnote>
  <w:footnote w:type="continuationSeparator" w:id="0">
    <w:p w14:paraId="379F0913" w14:textId="77777777" w:rsidR="00156B13" w:rsidRDefault="00156B13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BAF5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0A825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4FAF7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B13"/>
    <w:rsid w:val="000E27D1"/>
    <w:rsid w:val="001413FF"/>
    <w:rsid w:val="00156B13"/>
    <w:rsid w:val="00183BFF"/>
    <w:rsid w:val="00186254"/>
    <w:rsid w:val="001B32E4"/>
    <w:rsid w:val="003C44AB"/>
    <w:rsid w:val="00436AF2"/>
    <w:rsid w:val="005355A5"/>
    <w:rsid w:val="0063599E"/>
    <w:rsid w:val="0073433C"/>
    <w:rsid w:val="00747D8B"/>
    <w:rsid w:val="007771B5"/>
    <w:rsid w:val="007D034A"/>
    <w:rsid w:val="0086219D"/>
    <w:rsid w:val="008D4870"/>
    <w:rsid w:val="00A53239"/>
    <w:rsid w:val="00A9425F"/>
    <w:rsid w:val="00BA1B56"/>
    <w:rsid w:val="00C4694D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D5A29"/>
  <w15:chartTrackingRefBased/>
  <w15:docId w15:val="{44D807CE-776D-4E0E-9433-AF77A1675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56B13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156B13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156B13"/>
    <w:rPr>
      <w:rFonts w:ascii="Lucida Til Sans VL" w:eastAsia="Times New Roman" w:hAnsi="Lucida Til Sans VL" w:cs="Times New Roman"/>
      <w:b/>
      <w:bCs/>
      <w:spacing w:val="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9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382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Leeuwen, Lourian van</cp:lastModifiedBy>
  <cp:revision>9</cp:revision>
  <dcterms:created xsi:type="dcterms:W3CDTF">2022-03-28T09:14:00Z</dcterms:created>
  <dcterms:modified xsi:type="dcterms:W3CDTF">2022-09-15T12:00:00Z</dcterms:modified>
</cp:coreProperties>
</file>